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唐宗湘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4~6周</w:t>
      </w:r>
    </w:p>
    <w:bookmarkStart w:id="1" w:name="9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疼痛学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疼痛学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疼痛学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