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14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喻小勇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6~11周</w:t>
      </w:r>
    </w:p>
    <w:bookmarkStart w:id="1" w:name="414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中医康复21;针推211;针推212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