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姚峥嵘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14~16周</w:t>
      </w:r>
    </w:p>
    <w:bookmarkStart w:id="1" w:name="8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(110032—034)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护理241;护理242;护理244;护理243;护理245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