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228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卫生经济管理学院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姚萍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Infinity~-Infinity周</w:t>
      </w:r>
    </w:p>
    <w:bookmarkStart w:id="1" w:name="122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012061—002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毕业实习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姚萍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012060—003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毕业实习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姚萍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400049—001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毕业实习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姚萍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012060—002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毕业实习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姚萍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012060—001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毕业实习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姚萍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012061—001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毕业实习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姚萍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012060—005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毕业实习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姚萍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400049—002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毕业实习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姚萍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012061—003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毕业实习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姚萍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012060—004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毕业实习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姚萍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