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55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党委研究生工作部（与研究生院合署）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孙倩倩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1~4周</w:t>
      </w:r>
    </w:p>
    <w:bookmarkStart w:id="1" w:name="4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