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8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儒释道哲学的人生智慧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中医九24;中药九24;中西临九24;中药九24（屠呦呦班）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儒释道哲学的人生智慧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中医九24;中药九24;中西临九24;中药九24（屠呦呦班）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自然科学史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