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8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孙源源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28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国际贸易理论*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1~2,9~12,16周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国际贸易理论*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1~2,9~12,16周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医药国际贸易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(010399—002)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公管231;公管232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医药国际贸易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(010399—002)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公管231;公管232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医药国际贸易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(010399—001)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医药国际贸易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(010399—006)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药管23;公管233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医药国际贸易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(010399—001)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医药国际贸易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(010399—006)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药管23;公管233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