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宋宝香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1~10周</w:t>
      </w:r>
    </w:p>
    <w:bookmarkStart w:id="1" w:name="70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医药市场营销学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(010702—001)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医药市场营销学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(010702—001)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医药市场营销学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(010346—001)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医药市场营销学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(010346—001)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