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宋懿花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4~6,8~16(双)周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C++程序设计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移动医疗新技术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4~6,8~16(双)周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C++程序设计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移动医疗新技术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C++程序设计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移动医疗新技术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移动医疗新技术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项目综合实践II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