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18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临床211;临床212（南京市第一医院）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(940009—004)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临床211;临床212（南京市第一医院）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临床211;临床212（南京市第一医院）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口腔科学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临床211;临床212（南京市第一医院）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临床案例教学Ⅱ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临床211;临床212（南京市第一医院）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(940011—004)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临床211;临床212（南京市第一医院）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临床211;临床212（南京市第一医院）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(940009—004)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临床211;临床212（南京市第一医院）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临床211;临床212（南京市第一医院）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口腔科学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临床211;临床212（南京市第一医院）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临床案例教学Ⅱ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临床211;临床212（南京市第一医院）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(940011—004)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临床211;临床212（南京市第一医院）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临床211;临床212（南京市第一医院）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临床211;临床212（南京市第一医院）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临床211;临床212（南京市第一医院）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临床技能训练Ⅱ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临床211;临床212（南京市第一医院）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(940011—004)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临床211;临床212（南京市第一医院）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(940010—004)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临床211;临床212（南京市第一医院）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临床211;临床212（南京市第一医院）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临床技能训练Ⅱ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临床211;临床212（南京市第一医院）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临床技能训练Ⅱ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临床211;临床212（南京市第一医院）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(940011—004)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临床211;临床212（南京市第一医院）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(940010—004)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临床211;临床212（南京市第一医院）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临床技能训练Ⅱ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临床211;临床212（南京市第一医院）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