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宿树兰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1~8,11~13(单),14周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1~8,11~13(单),14周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1~8,11~13(单),14周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1~8,11~13(单),14周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