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6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嵇晶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6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食品工艺学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(r041608—001)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