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53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左桂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1~4周</w:t>
      </w:r>
    </w:p>
    <w:bookmarkStart w:id="1" w:name="453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(200007—024)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公管221;国贸22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