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庄明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7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中国名菜名点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(2学时)  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中国名菜名点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(2学时)  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