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于希忠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1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r029004—001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医学实验技术的原理和操作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尚文斌,赵娟,于希忠,金宇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