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仲泽昊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031665—003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仲泽昊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030854—005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仲泽昊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仲泽昊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