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50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031626—001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吴倩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031114—001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吴倩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031117—001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急诊医学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吴倩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