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7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科学技术处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周红光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1~3周</w:t>
      </w:r>
    </w:p>
    <w:bookmarkStart w:id="1" w:name="9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中医防治肿瘤验案精选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肿瘤科医患沟通临床与实践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