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82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唐培培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9~13周</w:t>
      </w:r>
    </w:p>
    <w:bookmarkStart w:id="1" w:name="1182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(030311—001)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境外泰国兰实20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