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孙丽霞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9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古今名医内科医案选析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中医八211;中医八212;中医八213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古今名医内科医案选析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