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198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张雪瑞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8~8周</w:t>
      </w:r>
    </w:p>
    <w:bookmarkStart w:id="1" w:name="719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临床试验设计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(031416—001)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中医儿科21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临床试验设计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(031416—001)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中医儿科21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