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5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徐丽霜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Infinity~-Infinity周</w:t>
      </w:r>
    </w:p>
    <w:bookmarkStart w:id="1" w:name="785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031665—004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中医妇科学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徐丽霜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030854—006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内科学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徐丽霜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031664—004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中医外科学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徐丽霜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