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78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时悦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13~16周</w:t>
      </w:r>
    </w:p>
    <w:bookmarkStart w:id="1" w:name="77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