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2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杨婷雯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12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(031117—002)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中医养生22（省中）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急救知识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(031117—002)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中医养生22（省中）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急救知识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