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柏玉洁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1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双眼视与低视力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接触镜学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双眼视与低视力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接触镜学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