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14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梅伟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1014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中医骨伤科学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(030539—001)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康复23;康复老年23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中医骨伤科学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(030539—001)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康复23;康复老年23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