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7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樊千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7~8周</w:t>
      </w:r>
    </w:p>
    <w:bookmarkStart w:id="1" w:name="10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中医男性病学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