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190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王威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7~9周</w:t>
      </w:r>
    </w:p>
    <w:bookmarkStart w:id="1" w:name="719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临床试验设计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(031416—001)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7~9(单)周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中医儿科21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临床试验设计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(031416—001)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7~9(单)周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中医儿科21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