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84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胡婵婵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48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小儿传染病学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小儿传染病学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