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8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芮隽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03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小儿传染病学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小儿传染病学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儿科急症医学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