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0211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范欢欢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11~11周</w:t>
      </w:r>
    </w:p>
    <w:bookmarkStart w:id="1" w:name="1021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中药调理月经的理论与方法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(r030307—001)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选修班-仙林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