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董莹莹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21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中医临床思辨能力综合训练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B14-307一临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B14-307一临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B14-305一临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