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蓝星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67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南方针推22;南方中医22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南方针推22;南方中医22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