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27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薛珊珊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9~13周</w:t>
      </w:r>
    </w:p>
    <w:bookmarkStart w:id="1" w:name="1027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中医五官科学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(030717—001)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境外泰国兰实20;境外泰国皇太后20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中医五官科学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(030717—001)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境外泰国兰实20;境外泰国皇太后20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