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809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虞凯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5~8周</w:t>
      </w:r>
    </w:p>
    <w:bookmarkStart w:id="1" w:name="780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专业沟通技能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(031657—001)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眼视光23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