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4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赵青春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中医营养原料学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中医营养原料学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临床营养学总论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临床营养学总论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