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3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境外泰国兰实20;境外泰国皇太后20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境外泰国兰实20;境外泰国皇太后20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境外泰国兰实20;境外泰国皇太后20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境外泰国兰实20;境外泰国皇太后20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境外泰国兰实20;境外泰国皇太后20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