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174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陈苓珊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017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医学影像学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(031104—004)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临床（老年）22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医学影像学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(031104—004)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临床（老年）22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