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6~11周</w:t>
      </w:r>
    </w:p>
    <w:bookmarkStart w:id="1" w:name="87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选修班-仙林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