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48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中医213;中医214;中医（妇产）21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中医213;中医214;中医（妇产）21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