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162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张奥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716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医古文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中国医学史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(020101—001)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医古文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中国医学史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(020101—002)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