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张姮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20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护理231;护理232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护理235;护理老年23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护理233;护理234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护理231;护理232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护理235;护理老年23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护理233;护理234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