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5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3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计算机图形学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计算机图形学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面向对象程序设计课程设计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(400296—001)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