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淡安书院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张宏如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中医九24;中药九24（屠呦呦班）;中药九24;中西临九24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中医九24;中药九24（屠呦呦班）;中药九24;中西临九24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中医九24;中药九24（屠呦呦班）;中西临九24;中药九24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