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张幸华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计算机基础（下）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计算机基础（下）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民族预科24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