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张智慧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中医221;中医222;中医224;中医223;中医225（省中）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400134—002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针灸学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金洵,张智慧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