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5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张浩宇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4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中医八211;中医八213;中医八212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中医八211;中医八213;中医八212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中医213;中医214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