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张秀琴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4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心理统计I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心理统计I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人事心理测评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心理统计I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人事心理测评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心理统计I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