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8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图书馆、博物馆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张稚鲲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3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中医文献导读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(r090020—001)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