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张艳萍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茶文化与茶艺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(r400076—001)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1,4~6(双),10~11周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中医九24;中西临九24;中药九24（屠呦呦班）;中药九24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